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117864" w14:textId="77777777" w:rsidR="00EA7E49" w:rsidRDefault="00EA7E49" w:rsidP="004F3336"/>
    <w:p w14:paraId="07446062" w14:textId="77777777" w:rsidR="00EA7E49" w:rsidRPr="00173A14" w:rsidRDefault="003E6499" w:rsidP="004F3336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Formulier </w:t>
      </w:r>
      <w:r w:rsidR="00B77654" w:rsidRPr="00173A14">
        <w:rPr>
          <w:b/>
          <w:bCs/>
          <w:sz w:val="40"/>
          <w:szCs w:val="40"/>
        </w:rPr>
        <w:t xml:space="preserve">Voorkeur </w:t>
      </w:r>
      <w:r w:rsidR="00263524">
        <w:rPr>
          <w:b/>
          <w:bCs/>
          <w:sz w:val="40"/>
          <w:szCs w:val="40"/>
        </w:rPr>
        <w:t xml:space="preserve">perceel </w:t>
      </w:r>
    </w:p>
    <w:p w14:paraId="65325116" w14:textId="77777777" w:rsidR="00B77654" w:rsidRDefault="00B77654" w:rsidP="004F3336"/>
    <w:p w14:paraId="565DAFC1" w14:textId="77777777" w:rsidR="004F3336" w:rsidRDefault="004F3336" w:rsidP="004F3336">
      <w:proofErr w:type="gramStart"/>
      <w:r>
        <w:t>ten</w:t>
      </w:r>
      <w:proofErr w:type="gramEnd"/>
      <w:r>
        <w:t xml:space="preserve"> behoeve van</w:t>
      </w:r>
    </w:p>
    <w:p w14:paraId="632C5521" w14:textId="77777777" w:rsidR="004F3336" w:rsidRDefault="004F3336" w:rsidP="004F3336"/>
    <w:p w14:paraId="36CAC0E9" w14:textId="3F875871" w:rsidR="004F3336" w:rsidRDefault="001C49DB" w:rsidP="004F3336">
      <w:r w:rsidRPr="001701EC">
        <w:rPr>
          <w:rFonts w:eastAsia="Calibri"/>
          <w:b/>
          <w:bCs/>
          <w:sz w:val="24"/>
          <w:szCs w:val="24"/>
          <w:lang w:eastAsia="en-US"/>
        </w:rPr>
        <w:t xml:space="preserve">AI </w:t>
      </w:r>
      <w:r w:rsidR="003C7A77">
        <w:rPr>
          <w:rFonts w:eastAsia="Calibri"/>
          <w:b/>
          <w:bCs/>
          <w:sz w:val="24"/>
          <w:szCs w:val="24"/>
          <w:lang w:eastAsia="en-US"/>
        </w:rPr>
        <w:t>2025</w:t>
      </w:r>
      <w:r w:rsidR="00B04208">
        <w:rPr>
          <w:rFonts w:eastAsia="Calibri"/>
          <w:b/>
          <w:bCs/>
          <w:sz w:val="24"/>
          <w:szCs w:val="24"/>
          <w:lang w:eastAsia="en-US"/>
        </w:rPr>
        <w:t>-</w:t>
      </w:r>
      <w:r w:rsidR="007304F0">
        <w:rPr>
          <w:rFonts w:cs="Arial"/>
          <w:b/>
          <w:sz w:val="24"/>
          <w:szCs w:val="24"/>
        </w:rPr>
        <w:t>00</w:t>
      </w:r>
      <w:r w:rsidR="003C7A77">
        <w:rPr>
          <w:rFonts w:cs="Arial"/>
          <w:b/>
          <w:sz w:val="24"/>
          <w:szCs w:val="24"/>
        </w:rPr>
        <w:t>80</w:t>
      </w:r>
      <w:r w:rsidR="00BB7F11">
        <w:rPr>
          <w:rFonts w:cs="Arial"/>
          <w:sz w:val="24"/>
          <w:szCs w:val="24"/>
        </w:rPr>
        <w:t xml:space="preserve"> </w:t>
      </w:r>
      <w:r w:rsidR="000E6543">
        <w:rPr>
          <w:rFonts w:cs="Arial"/>
          <w:sz w:val="24"/>
          <w:szCs w:val="24"/>
        </w:rPr>
        <w:tab/>
      </w:r>
      <w:r w:rsidR="000E6543">
        <w:rPr>
          <w:rFonts w:cs="Arial"/>
          <w:sz w:val="24"/>
          <w:szCs w:val="24"/>
        </w:rPr>
        <w:tab/>
      </w:r>
      <w:r w:rsidR="007304F0" w:rsidRPr="007304F0">
        <w:rPr>
          <w:rFonts w:cs="Arial"/>
          <w:b/>
          <w:sz w:val="24"/>
          <w:szCs w:val="24"/>
        </w:rPr>
        <w:t>Inkoop, aanplant met nazorg van beplanting</w:t>
      </w:r>
      <w:r w:rsidR="004F3336" w:rsidRPr="00655558">
        <w:rPr>
          <w:rFonts w:eastAsia="Calibri"/>
          <w:b/>
          <w:bCs/>
          <w:sz w:val="24"/>
          <w:szCs w:val="24"/>
          <w:lang w:eastAsia="en-US"/>
        </w:rPr>
        <w:br/>
      </w:r>
    </w:p>
    <w:p w14:paraId="1B577008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4719E07" w14:textId="10119AE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t>Zie paragraf</w:t>
      </w:r>
      <w:r w:rsidR="00781D78">
        <w:t>en</w:t>
      </w:r>
      <w:r>
        <w:t xml:space="preserve"> </w:t>
      </w:r>
      <w:r w:rsidR="00205007">
        <w:t>0.</w:t>
      </w:r>
      <w:r w:rsidR="00DA034E">
        <w:t>0</w:t>
      </w:r>
      <w:r w:rsidR="00660D0E">
        <w:t>6</w:t>
      </w:r>
      <w:r>
        <w:t xml:space="preserve"> </w:t>
      </w:r>
      <w:r w:rsidR="00781D78">
        <w:t xml:space="preserve">en </w:t>
      </w:r>
      <w:r w:rsidR="00205007">
        <w:t>1.03</w:t>
      </w:r>
      <w:r w:rsidR="00781D78">
        <w:t xml:space="preserve"> </w:t>
      </w:r>
      <w:r>
        <w:t xml:space="preserve">van de </w:t>
      </w:r>
      <w:r w:rsidR="00205007" w:rsidRPr="00205007">
        <w:t>RAW-</w:t>
      </w:r>
      <w:proofErr w:type="gramStart"/>
      <w:r w:rsidR="00205007" w:rsidRPr="00205007">
        <w:t xml:space="preserve">raamovereenkomst </w:t>
      </w:r>
      <w:r>
        <w:t xml:space="preserve"> voor</w:t>
      </w:r>
      <w:proofErr w:type="gramEnd"/>
      <w:r>
        <w:t xml:space="preserve"> de relevante condities met betrekking tot </w:t>
      </w:r>
      <w:r w:rsidR="00205007">
        <w:t xml:space="preserve">de </w:t>
      </w:r>
      <w:r w:rsidR="00263524">
        <w:t xml:space="preserve">percelen bijbehorende </w:t>
      </w:r>
      <w:r w:rsidR="00205007">
        <w:t>deel</w:t>
      </w:r>
      <w:r>
        <w:t>gebieden.</w:t>
      </w:r>
    </w:p>
    <w:p w14:paraId="15C83216" w14:textId="77777777" w:rsidR="00A31F5F" w:rsidRDefault="00A31F5F" w:rsidP="00A31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362AAB" w14:textId="77777777" w:rsidR="00A31F5F" w:rsidRPr="00655558" w:rsidRDefault="00A31F5F" w:rsidP="004F3336"/>
    <w:p w14:paraId="050FB033" w14:textId="77777777" w:rsidR="00554C38" w:rsidRDefault="00BB7F11" w:rsidP="004F3336"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[Naam Inschrijver]</w:instrText>
      </w:r>
      <w:r w:rsidRPr="00BA787E">
        <w:rPr>
          <w:rFonts w:cs="Arial"/>
          <w:b/>
          <w:highlight w:val="yellow"/>
        </w:rPr>
        <w:fldChar w:fldCharType="end"/>
      </w:r>
      <w:r w:rsidR="009E4683" w:rsidRPr="00BA787E">
        <w:rPr>
          <w:rFonts w:cs="Arial"/>
          <w:i/>
          <w:iCs/>
        </w:rPr>
        <w:t xml:space="preserve"> </w:t>
      </w:r>
      <w:proofErr w:type="gramStart"/>
      <w:r w:rsidR="009E4683" w:rsidRPr="00BA787E">
        <w:rPr>
          <w:rFonts w:cs="Arial"/>
        </w:rPr>
        <w:t>gevestigd</w:t>
      </w:r>
      <w:proofErr w:type="gramEnd"/>
      <w:r w:rsidR="009E4683" w:rsidRPr="00BA787E">
        <w:rPr>
          <w:rFonts w:cs="Arial"/>
        </w:rPr>
        <w:t xml:space="preserve"> te</w:t>
      </w:r>
      <w:r w:rsidR="009E4683" w:rsidRPr="00BA787E">
        <w:rPr>
          <w:rFonts w:cs="Arial"/>
          <w:i/>
          <w:iCs/>
        </w:rPr>
        <w:t xml:space="preserve"> </w:t>
      </w:r>
      <w:r w:rsidRPr="00BA787E">
        <w:rPr>
          <w:rFonts w:cs="Arial"/>
          <w:b/>
          <w:highlight w:val="yellow"/>
        </w:rPr>
        <w:fldChar w:fldCharType="begin"/>
      </w:r>
      <w:r w:rsidRPr="00BA787E">
        <w:rPr>
          <w:rFonts w:cs="Arial"/>
          <w:b/>
          <w:highlight w:val="yellow"/>
        </w:rPr>
        <w:instrText xml:space="preserve"> MACROBUTTON nomacro [Vestigingsplaats inschrijver]</w:instrText>
      </w:r>
      <w:r w:rsidRPr="00BA787E">
        <w:rPr>
          <w:rFonts w:cs="Arial"/>
          <w:b/>
          <w:highlight w:val="yellow"/>
        </w:rPr>
        <w:fldChar w:fldCharType="end"/>
      </w:r>
      <w:r w:rsidR="00BA787E">
        <w:rPr>
          <w:rFonts w:cs="Arial"/>
          <w:b/>
          <w:sz w:val="24"/>
          <w:szCs w:val="24"/>
        </w:rPr>
        <w:t xml:space="preserve"> </w:t>
      </w:r>
      <w:r w:rsidR="004F3336" w:rsidRPr="00655558">
        <w:t>verklaart dat</w:t>
      </w:r>
    </w:p>
    <w:p w14:paraId="45E75258" w14:textId="77777777" w:rsidR="00A31F5F" w:rsidRDefault="00A31F5F" w:rsidP="004F3336">
      <w:pPr>
        <w:rPr>
          <w:b/>
        </w:rPr>
      </w:pPr>
    </w:p>
    <w:p w14:paraId="564ECE30" w14:textId="77777777" w:rsidR="00DF0976" w:rsidRPr="00A31F5F" w:rsidRDefault="00554C38" w:rsidP="004F3336">
      <w:pPr>
        <w:rPr>
          <w:b/>
          <w:bCs/>
        </w:rPr>
      </w:pPr>
      <w:r w:rsidRPr="003E4008">
        <w:rPr>
          <w:b/>
        </w:rPr>
        <w:t xml:space="preserve">Inschrijver </w:t>
      </w:r>
      <w:r w:rsidR="003C3F8E" w:rsidRPr="00A31F5F">
        <w:rPr>
          <w:b/>
          <w:bCs/>
        </w:rPr>
        <w:t>de volgende voorkeur</w:t>
      </w:r>
      <w:r w:rsidR="00AD6A05">
        <w:rPr>
          <w:b/>
          <w:bCs/>
        </w:rPr>
        <w:t xml:space="preserve"> heeft qua </w:t>
      </w:r>
      <w:r w:rsidR="00BA787E">
        <w:rPr>
          <w:b/>
          <w:bCs/>
        </w:rPr>
        <w:t>percelen</w:t>
      </w:r>
      <w:r w:rsidR="00205007">
        <w:rPr>
          <w:b/>
          <w:bCs/>
        </w:rPr>
        <w:t>:</w:t>
      </w:r>
    </w:p>
    <w:p w14:paraId="2848E793" w14:textId="77777777" w:rsidR="00A31F5F" w:rsidRPr="003259C6" w:rsidRDefault="00A31F5F" w:rsidP="004F3336"/>
    <w:p w14:paraId="0FE8A79B" w14:textId="566B36CF" w:rsidR="00AD6A05" w:rsidRDefault="00BA787E" w:rsidP="00AD6A05">
      <w:pPr>
        <w:pStyle w:val="Opsommingbullet"/>
        <w:numPr>
          <w:ilvl w:val="0"/>
          <w:numId w:val="0"/>
        </w:numPr>
        <w:ind w:left="227" w:hanging="227"/>
      </w:pPr>
      <w:r w:rsidRPr="00BA787E">
        <w:t>Eerste voorkeur</w:t>
      </w:r>
      <w:r w:rsidRPr="00BA787E">
        <w:tab/>
      </w:r>
      <w:r w:rsidR="005D053F">
        <w:tab/>
      </w:r>
      <w:sdt>
        <w:sdtPr>
          <w:id w:val="1952360080"/>
          <w:placeholder>
            <w:docPart w:val="DefaultPlaceholder_-1854013439"/>
          </w:placeholder>
          <w:showingPlcHdr/>
          <w:comboBox>
            <w:listItem w:value="Kies een item."/>
            <w:listItem w:displayText="Perceel 1: Centrum &amp; West" w:value="Perceel 1: Centrum &amp; West"/>
            <w:listItem w:displayText="Perceel 2: Oost" w:value="Perceel 2: Oost"/>
            <w:listItem w:displayText="Perceel 3: Zuid" w:value="Perceel 3: Zuid"/>
            <w:listItem w:displayText="Perceel 4: Nieuw west &amp; Havengebied Port of Amsterdam" w:value="Perceel 4: Nieuw west &amp; Havengebied Port of Amsterdam"/>
            <w:listItem w:displayText="Perceel 5: Zuidoost &amp; Weesp &amp; Amsterdamse Bos" w:value="Perceel 5: Zuidoost &amp; Weesp &amp; Amsterdamse Bos"/>
            <w:listItem w:displayText="Perceel 6: Noord" w:value="Perceel 6: Noord"/>
          </w:comboBox>
        </w:sdtPr>
        <w:sdtEndPr/>
        <w:sdtContent>
          <w:r w:rsidR="003C7A77" w:rsidRPr="00474C5F">
            <w:rPr>
              <w:rStyle w:val="Tekstvantijdelijkeaanduiding"/>
            </w:rPr>
            <w:t>Kies een item.</w:t>
          </w:r>
        </w:sdtContent>
      </w:sdt>
    </w:p>
    <w:p w14:paraId="6B72976F" w14:textId="77777777" w:rsidR="00BA787E" w:rsidRPr="00BA787E" w:rsidRDefault="00BA787E" w:rsidP="00AD6A05">
      <w:pPr>
        <w:pStyle w:val="Opsommingbullet"/>
        <w:numPr>
          <w:ilvl w:val="0"/>
          <w:numId w:val="0"/>
        </w:numPr>
        <w:ind w:left="227" w:hanging="227"/>
      </w:pPr>
    </w:p>
    <w:p w14:paraId="26286B05" w14:textId="4DA271C3" w:rsidR="00532480" w:rsidRPr="00BA787E" w:rsidRDefault="00BA787E" w:rsidP="00AD6A05">
      <w:pPr>
        <w:pStyle w:val="Opsommingbullet"/>
        <w:numPr>
          <w:ilvl w:val="0"/>
          <w:numId w:val="0"/>
        </w:numPr>
        <w:ind w:left="227" w:hanging="227"/>
      </w:pPr>
      <w:r w:rsidRPr="00BA787E">
        <w:t xml:space="preserve">Tweede voorkeur </w:t>
      </w:r>
      <w:r w:rsidRPr="00BA787E">
        <w:tab/>
      </w:r>
      <w:sdt>
        <w:sdtPr>
          <w:id w:val="430095299"/>
          <w:placeholder>
            <w:docPart w:val="72740B2F96284CBA92FFB4DE64C30E52"/>
          </w:placeholder>
          <w:showingPlcHdr/>
          <w:comboBox>
            <w:listItem w:value="Kies een item."/>
            <w:listItem w:displayText="Perceel 1: Centrum &amp; West" w:value="Perceel 1: Centrum &amp; West"/>
            <w:listItem w:displayText="Perceel 2: Oost" w:value="Perceel 2: Oost"/>
            <w:listItem w:displayText="Perceel 3: Zuid" w:value="Perceel 3: Zuid"/>
            <w:listItem w:displayText="Perceel 4: Nieuw west &amp; Havengebied Port of Amsterdam" w:value="Perceel 4: Nieuw west &amp; Havengebied Port of Amsterdam"/>
            <w:listItem w:displayText="Perceel 5: Zuidoost &amp; Weesp &amp; Amsterdamse Bos" w:value="Perceel 5: Zuidoost &amp; Weesp &amp; Amsterdamse Bos"/>
            <w:listItem w:displayText="Perceel 6: Noord" w:value="Perceel 6: Noord"/>
          </w:comboBox>
        </w:sdtPr>
        <w:sdtContent>
          <w:r w:rsidR="00536FEE" w:rsidRPr="00474C5F">
            <w:rPr>
              <w:rStyle w:val="Tekstvantijdelijkeaanduiding"/>
            </w:rPr>
            <w:t>Kies een item.</w:t>
          </w:r>
        </w:sdtContent>
      </w:sdt>
    </w:p>
    <w:p w14:paraId="779E75A8" w14:textId="77777777" w:rsidR="00BA787E" w:rsidRDefault="00BA787E" w:rsidP="00BA787E">
      <w:pPr>
        <w:pStyle w:val="Opsommingbullet"/>
        <w:numPr>
          <w:ilvl w:val="0"/>
          <w:numId w:val="0"/>
        </w:numPr>
        <w:ind w:left="227" w:hanging="227"/>
      </w:pPr>
    </w:p>
    <w:p w14:paraId="15149BE1" w14:textId="3F2A3862" w:rsidR="00BA787E" w:rsidRPr="00BA787E" w:rsidRDefault="00BA787E" w:rsidP="00BA787E">
      <w:pPr>
        <w:pStyle w:val="Opsommingbullet"/>
        <w:numPr>
          <w:ilvl w:val="0"/>
          <w:numId w:val="0"/>
        </w:numPr>
        <w:ind w:left="227" w:hanging="227"/>
      </w:pPr>
      <w:r>
        <w:t>Derde</w:t>
      </w:r>
      <w:r w:rsidRPr="00BA787E">
        <w:t xml:space="preserve"> voorkeur </w:t>
      </w:r>
      <w:r w:rsidRPr="00BA787E">
        <w:tab/>
      </w:r>
      <w:r>
        <w:tab/>
      </w:r>
      <w:sdt>
        <w:sdtPr>
          <w:id w:val="1300038327"/>
          <w:placeholder>
            <w:docPart w:val="738BAF2019604AAE92D624EE195A58CF"/>
          </w:placeholder>
          <w:showingPlcHdr/>
          <w:comboBox>
            <w:listItem w:value="Kies een item."/>
            <w:listItem w:displayText="Perceel 1: Centrum &amp; West" w:value="Perceel 1: Centrum &amp; West"/>
            <w:listItem w:displayText="Perceel 2: Oost" w:value="Perceel 2: Oost"/>
            <w:listItem w:displayText="Perceel 3: Zuid" w:value="Perceel 3: Zuid"/>
            <w:listItem w:displayText="Perceel 4: Nieuw west &amp; Havengebied Port of Amsterdam" w:value="Perceel 4: Nieuw west &amp; Havengebied Port of Amsterdam"/>
            <w:listItem w:displayText="Perceel 5: Zuidoost &amp; Weesp &amp; Amsterdamse Bos" w:value="Perceel 5: Zuidoost &amp; Weesp &amp; Amsterdamse Bos"/>
            <w:listItem w:displayText="Perceel 6: Noord" w:value="Perceel 6: Noord"/>
          </w:comboBox>
        </w:sdtPr>
        <w:sdtContent>
          <w:r w:rsidR="00536FEE" w:rsidRPr="00474C5F">
            <w:rPr>
              <w:rStyle w:val="Tekstvantijdelijkeaanduiding"/>
            </w:rPr>
            <w:t>Kies een item.</w:t>
          </w:r>
        </w:sdtContent>
      </w:sdt>
    </w:p>
    <w:p w14:paraId="52ACC54D" w14:textId="77777777" w:rsidR="004F3336" w:rsidRPr="00655558" w:rsidRDefault="004F3336" w:rsidP="004F3336"/>
    <w:p w14:paraId="491A0E83" w14:textId="0588CE32" w:rsidR="00427C43" w:rsidRDefault="006252E3" w:rsidP="009903F7">
      <w:r>
        <w:t>Vierde voorkeur</w:t>
      </w:r>
      <w:r w:rsidR="00536FEE">
        <w:tab/>
      </w:r>
      <w:r w:rsidR="00536FEE">
        <w:tab/>
      </w:r>
      <w:sdt>
        <w:sdtPr>
          <w:id w:val="668298877"/>
          <w:placeholder>
            <w:docPart w:val="06DC153300A4452E9D0933264B1492C0"/>
          </w:placeholder>
          <w:showingPlcHdr/>
          <w:comboBox>
            <w:listItem w:value="Kies een item."/>
            <w:listItem w:displayText="Perceel 1: Centrum &amp; West" w:value="Perceel 1: Centrum &amp; West"/>
            <w:listItem w:displayText="Perceel 2: Oost" w:value="Perceel 2: Oost"/>
            <w:listItem w:displayText="Perceel 3: Zuid" w:value="Perceel 3: Zuid"/>
            <w:listItem w:displayText="Perceel 4: Nieuw west &amp; Havengebied Port of Amsterdam" w:value="Perceel 4: Nieuw west &amp; Havengebied Port of Amsterdam"/>
            <w:listItem w:displayText="Perceel 5: Zuidoost &amp; Weesp &amp; Amsterdamse Bos" w:value="Perceel 5: Zuidoost &amp; Weesp &amp; Amsterdamse Bos"/>
            <w:listItem w:displayText="Perceel 6: Noord" w:value="Perceel 6: Noord"/>
          </w:comboBox>
        </w:sdtPr>
        <w:sdtContent>
          <w:r w:rsidR="00536FEE" w:rsidRPr="00474C5F">
            <w:rPr>
              <w:rStyle w:val="Tekstvantijdelijkeaanduiding"/>
            </w:rPr>
            <w:t>Kies een item.</w:t>
          </w:r>
        </w:sdtContent>
      </w:sdt>
    </w:p>
    <w:p w14:paraId="4E12BDC1" w14:textId="77777777" w:rsidR="006252E3" w:rsidRDefault="006252E3" w:rsidP="009903F7"/>
    <w:p w14:paraId="5553905A" w14:textId="18DB166D" w:rsidR="006252E3" w:rsidRDefault="006252E3" w:rsidP="009903F7">
      <w:r>
        <w:t>Vijfde voorkeur</w:t>
      </w:r>
      <w:r w:rsidR="00536FEE">
        <w:tab/>
      </w:r>
      <w:r w:rsidR="00536FEE">
        <w:tab/>
      </w:r>
      <w:sdt>
        <w:sdtPr>
          <w:id w:val="2022278684"/>
          <w:placeholder>
            <w:docPart w:val="A3B20CA5B0564DD895D5A756C5677C28"/>
          </w:placeholder>
          <w:showingPlcHdr/>
          <w:comboBox>
            <w:listItem w:value="Kies een item."/>
            <w:listItem w:displayText="Perceel 1: Centrum &amp; West" w:value="Perceel 1: Centrum &amp; West"/>
            <w:listItem w:displayText="Perceel 2: Oost" w:value="Perceel 2: Oost"/>
            <w:listItem w:displayText="Perceel 3: Zuid" w:value="Perceel 3: Zuid"/>
            <w:listItem w:displayText="Perceel 4: Nieuw west &amp; Havengebied Port of Amsterdam" w:value="Perceel 4: Nieuw west &amp; Havengebied Port of Amsterdam"/>
            <w:listItem w:displayText="Perceel 5: Zuidoost &amp; Weesp &amp; Amsterdamse Bos" w:value="Perceel 5: Zuidoost &amp; Weesp &amp; Amsterdamse Bos"/>
            <w:listItem w:displayText="Perceel 6: Noord" w:value="Perceel 6: Noord"/>
          </w:comboBox>
        </w:sdtPr>
        <w:sdtContent>
          <w:r w:rsidR="00536FEE" w:rsidRPr="00474C5F">
            <w:rPr>
              <w:rStyle w:val="Tekstvantijdelijkeaanduiding"/>
            </w:rPr>
            <w:t>Kies een item.</w:t>
          </w:r>
        </w:sdtContent>
      </w:sdt>
    </w:p>
    <w:p w14:paraId="5307786F" w14:textId="77777777" w:rsidR="00536FEE" w:rsidRDefault="00536FEE" w:rsidP="009903F7"/>
    <w:p w14:paraId="235A9A3C" w14:textId="0B57CE0D" w:rsidR="00536FEE" w:rsidRDefault="00536FEE" w:rsidP="009903F7">
      <w:r>
        <w:t>Zesde voorkeur</w:t>
      </w:r>
      <w:r>
        <w:tab/>
      </w:r>
      <w:r>
        <w:tab/>
      </w:r>
      <w:sdt>
        <w:sdtPr>
          <w:id w:val="455767951"/>
          <w:placeholder>
            <w:docPart w:val="494A5595D61F4CB4B13C494913849B72"/>
          </w:placeholder>
          <w:showingPlcHdr/>
          <w:comboBox>
            <w:listItem w:value="Kies een item."/>
            <w:listItem w:displayText="Perceel 1: Centrum &amp; West" w:value="Perceel 1: Centrum &amp; West"/>
            <w:listItem w:displayText="Perceel 2: Oost" w:value="Perceel 2: Oost"/>
            <w:listItem w:displayText="Perceel 3: Zuid" w:value="Perceel 3: Zuid"/>
            <w:listItem w:displayText="Perceel 4: Nieuw west &amp; Havengebied Port of Amsterdam" w:value="Perceel 4: Nieuw west &amp; Havengebied Port of Amsterdam"/>
            <w:listItem w:displayText="Perceel 5: Zuidoost &amp; Weesp &amp; Amsterdamse Bos" w:value="Perceel 5: Zuidoost &amp; Weesp &amp; Amsterdamse Bos"/>
            <w:listItem w:displayText="Perceel 6: Noord" w:value="Perceel 6: Noord"/>
          </w:comboBox>
        </w:sdtPr>
        <w:sdtContent>
          <w:r w:rsidRPr="00474C5F">
            <w:rPr>
              <w:rStyle w:val="Tekstvantijdelijkeaanduiding"/>
            </w:rPr>
            <w:t>Kies een item.</w:t>
          </w:r>
        </w:sdtContent>
      </w:sdt>
    </w:p>
    <w:p w14:paraId="07AB94E1" w14:textId="77777777" w:rsidR="00427C43" w:rsidRDefault="00427C43" w:rsidP="009903F7"/>
    <w:p w14:paraId="5C7B34AF" w14:textId="77777777" w:rsidR="00427C43" w:rsidRDefault="00427C43" w:rsidP="00427C43">
      <w:pPr>
        <w:rPr>
          <w:b/>
        </w:rPr>
      </w:pPr>
      <w:r>
        <w:rPr>
          <w:b/>
        </w:rPr>
        <w:t>Door indienen van het formulier bij inschrijving gaat de inschrijver akkoord met de verdeling van de deelgebieden, zoals omschreven in de RAW-raamovereenkomst.</w:t>
      </w:r>
    </w:p>
    <w:p w14:paraId="7DA0F935" w14:textId="77777777" w:rsidR="00427C43" w:rsidRDefault="00427C43" w:rsidP="00427C43">
      <w:pPr>
        <w:rPr>
          <w:b/>
        </w:rPr>
      </w:pPr>
    </w:p>
    <w:sectPr w:rsidR="00427C43" w:rsidSect="00D47047">
      <w:headerReference w:type="default" r:id="rId11"/>
      <w:pgSz w:w="11906" w:h="16838"/>
      <w:pgMar w:top="1440" w:right="1644" w:bottom="709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14BBC" w14:textId="77777777" w:rsidR="002C6EBA" w:rsidRDefault="002C6EBA" w:rsidP="00220940">
      <w:pPr>
        <w:spacing w:line="240" w:lineRule="auto"/>
      </w:pPr>
      <w:r>
        <w:separator/>
      </w:r>
    </w:p>
  </w:endnote>
  <w:endnote w:type="continuationSeparator" w:id="0">
    <w:p w14:paraId="64EE86E4" w14:textId="77777777" w:rsidR="002C6EBA" w:rsidRDefault="002C6EBA" w:rsidP="00220940">
      <w:pPr>
        <w:spacing w:line="240" w:lineRule="auto"/>
      </w:pPr>
      <w:r>
        <w:continuationSeparator/>
      </w:r>
    </w:p>
  </w:endnote>
  <w:endnote w:type="continuationNotice" w:id="1">
    <w:p w14:paraId="48D7127B" w14:textId="77777777" w:rsidR="002C6EBA" w:rsidRDefault="002C6EB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7A912" w14:textId="77777777" w:rsidR="002C6EBA" w:rsidRDefault="002C6EBA" w:rsidP="00220940">
      <w:pPr>
        <w:spacing w:line="240" w:lineRule="auto"/>
      </w:pPr>
      <w:r>
        <w:separator/>
      </w:r>
    </w:p>
  </w:footnote>
  <w:footnote w:type="continuationSeparator" w:id="0">
    <w:p w14:paraId="67021992" w14:textId="77777777" w:rsidR="002C6EBA" w:rsidRDefault="002C6EBA" w:rsidP="00220940">
      <w:pPr>
        <w:spacing w:line="240" w:lineRule="auto"/>
      </w:pPr>
      <w:r>
        <w:continuationSeparator/>
      </w:r>
    </w:p>
  </w:footnote>
  <w:footnote w:type="continuationNotice" w:id="1">
    <w:p w14:paraId="33E16CA2" w14:textId="77777777" w:rsidR="002C6EBA" w:rsidRDefault="002C6EB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F557F" w14:textId="77777777" w:rsidR="001C49DB" w:rsidRPr="00695307" w:rsidRDefault="001C49DB" w:rsidP="001C49DB">
    <w:pPr>
      <w:pStyle w:val="Koptekst"/>
      <w:rPr>
        <w:sz w:val="18"/>
        <w:szCs w:val="18"/>
      </w:rPr>
    </w:pPr>
    <w:r w:rsidRPr="00695307">
      <w:rPr>
        <w:sz w:val="18"/>
        <w:szCs w:val="18"/>
      </w:rPr>
      <w:t>Gemeente Amsterdam</w:t>
    </w:r>
  </w:p>
  <w:p w14:paraId="5ACF8F59" w14:textId="08962675" w:rsidR="001C49DB" w:rsidRPr="00BB7F11" w:rsidRDefault="001C49DB" w:rsidP="001C49DB">
    <w:pPr>
      <w:pStyle w:val="Koptekst"/>
      <w:rPr>
        <w:sz w:val="18"/>
        <w:szCs w:val="18"/>
      </w:rPr>
    </w:pPr>
    <w:r w:rsidRPr="001701EC">
      <w:rPr>
        <w:sz w:val="18"/>
        <w:szCs w:val="18"/>
      </w:rPr>
      <w:t xml:space="preserve">AI </w:t>
    </w:r>
    <w:r w:rsidR="00B04208" w:rsidRPr="00BB7F11">
      <w:rPr>
        <w:sz w:val="18"/>
        <w:szCs w:val="18"/>
      </w:rPr>
      <w:t>202</w:t>
    </w:r>
    <w:r w:rsidR="00536FEE">
      <w:rPr>
        <w:sz w:val="18"/>
        <w:szCs w:val="18"/>
      </w:rPr>
      <w:t>5</w:t>
    </w:r>
    <w:r w:rsidR="00B04208" w:rsidRPr="00BB7F11">
      <w:rPr>
        <w:sz w:val="18"/>
        <w:szCs w:val="18"/>
      </w:rPr>
      <w:t>-</w:t>
    </w:r>
    <w:r w:rsidR="007304F0">
      <w:rPr>
        <w:rFonts w:cs="Arial"/>
        <w:sz w:val="18"/>
        <w:szCs w:val="18"/>
      </w:rPr>
      <w:t>00</w:t>
    </w:r>
    <w:r w:rsidR="00536FEE">
      <w:rPr>
        <w:rFonts w:cs="Arial"/>
        <w:sz w:val="18"/>
        <w:szCs w:val="18"/>
      </w:rPr>
      <w:t>80</w:t>
    </w:r>
    <w:r w:rsidR="000E6543">
      <w:rPr>
        <w:rFonts w:cs="Arial"/>
        <w:sz w:val="18"/>
        <w:szCs w:val="18"/>
      </w:rPr>
      <w:tab/>
    </w:r>
    <w:r w:rsidR="007304F0" w:rsidRPr="007304F0">
      <w:rPr>
        <w:rFonts w:cs="Arial"/>
        <w:sz w:val="18"/>
        <w:szCs w:val="18"/>
      </w:rPr>
      <w:t>Inkoop, aanplant met nazorg van beplanting</w:t>
    </w:r>
  </w:p>
  <w:p w14:paraId="67BB3B98" w14:textId="3A9360E2" w:rsidR="00EA7E49" w:rsidRPr="00220940" w:rsidRDefault="00EA7E49" w:rsidP="00EA7E49">
    <w:pPr>
      <w:pStyle w:val="Koptekst"/>
      <w:rPr>
        <w:sz w:val="18"/>
        <w:szCs w:val="18"/>
      </w:rPr>
    </w:pPr>
    <w:r>
      <w:rPr>
        <w:sz w:val="18"/>
        <w:szCs w:val="18"/>
      </w:rPr>
      <w:t xml:space="preserve">Formulier </w:t>
    </w:r>
    <w:r w:rsidR="00173A14">
      <w:rPr>
        <w:sz w:val="18"/>
        <w:szCs w:val="18"/>
      </w:rPr>
      <w:t xml:space="preserve">Voorkeur </w:t>
    </w:r>
    <w:r w:rsidR="008E6A4B">
      <w:rPr>
        <w:sz w:val="18"/>
        <w:szCs w:val="18"/>
      </w:rPr>
      <w:t>perceel</w:t>
    </w:r>
  </w:p>
  <w:p w14:paraId="14EA3680" w14:textId="77777777" w:rsidR="00695307" w:rsidRPr="00EA7E49" w:rsidRDefault="00695307" w:rsidP="00EA7E4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D37A4D"/>
    <w:multiLevelType w:val="hybridMultilevel"/>
    <w:tmpl w:val="48DED13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B4B3B"/>
    <w:multiLevelType w:val="hybridMultilevel"/>
    <w:tmpl w:val="7F3247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-17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703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</w:abstractNum>
  <w:abstractNum w:abstractNumId="3" w15:restartNumberingAfterBreak="0">
    <w:nsid w:val="215020DB"/>
    <w:multiLevelType w:val="hybridMultilevel"/>
    <w:tmpl w:val="E82467E6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513D5AF3"/>
    <w:multiLevelType w:val="hybridMultilevel"/>
    <w:tmpl w:val="D6680628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604C04AB"/>
    <w:multiLevelType w:val="hybridMultilevel"/>
    <w:tmpl w:val="8C284BEA"/>
    <w:lvl w:ilvl="0" w:tplc="B3B48298">
      <w:start w:val="1"/>
      <w:numFmt w:val="bullet"/>
      <w:lvlText w:val="o"/>
      <w:lvlJc w:val="left"/>
      <w:pPr>
        <w:ind w:left="786" w:hanging="360"/>
      </w:pPr>
      <w:rPr>
        <w:rFonts w:ascii="Wingdings" w:hAnsi="Wingdings" w:hint="default"/>
        <w:color w:val="auto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E53107B"/>
    <w:multiLevelType w:val="hybridMultilevel"/>
    <w:tmpl w:val="020492D6"/>
    <w:lvl w:ilvl="0" w:tplc="0413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9A3A12DE">
      <w:numFmt w:val="bullet"/>
      <w:lvlText w:val="•"/>
      <w:lvlJc w:val="left"/>
      <w:pPr>
        <w:ind w:left="2571" w:hanging="705"/>
      </w:pPr>
      <w:rPr>
        <w:rFonts w:ascii="Corbel" w:eastAsia="Times New Roman" w:hAnsi="Corbel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771075444">
    <w:abstractNumId w:val="0"/>
  </w:num>
  <w:num w:numId="2" w16cid:durableId="1085035059">
    <w:abstractNumId w:val="6"/>
  </w:num>
  <w:num w:numId="3" w16cid:durableId="1910535970">
    <w:abstractNumId w:val="11"/>
  </w:num>
  <w:num w:numId="4" w16cid:durableId="1211922544">
    <w:abstractNumId w:val="10"/>
  </w:num>
  <w:num w:numId="5" w16cid:durableId="999306499">
    <w:abstractNumId w:val="0"/>
  </w:num>
  <w:num w:numId="6" w16cid:durableId="478498350">
    <w:abstractNumId w:val="4"/>
  </w:num>
  <w:num w:numId="7" w16cid:durableId="1552880179">
    <w:abstractNumId w:val="9"/>
  </w:num>
  <w:num w:numId="8" w16cid:durableId="1983853108">
    <w:abstractNumId w:val="8"/>
  </w:num>
  <w:num w:numId="9" w16cid:durableId="973678456">
    <w:abstractNumId w:val="11"/>
  </w:num>
  <w:num w:numId="10" w16cid:durableId="863635529">
    <w:abstractNumId w:val="10"/>
  </w:num>
  <w:num w:numId="11" w16cid:durableId="218980069">
    <w:abstractNumId w:val="10"/>
  </w:num>
  <w:num w:numId="12" w16cid:durableId="1342707967">
    <w:abstractNumId w:val="10"/>
  </w:num>
  <w:num w:numId="13" w16cid:durableId="300548579">
    <w:abstractNumId w:val="10"/>
  </w:num>
  <w:num w:numId="14" w16cid:durableId="313802156">
    <w:abstractNumId w:val="10"/>
  </w:num>
  <w:num w:numId="15" w16cid:durableId="387386511">
    <w:abstractNumId w:val="10"/>
  </w:num>
  <w:num w:numId="16" w16cid:durableId="1619484158">
    <w:abstractNumId w:val="10"/>
  </w:num>
  <w:num w:numId="17" w16cid:durableId="750584023">
    <w:abstractNumId w:val="10"/>
  </w:num>
  <w:num w:numId="18" w16cid:durableId="1157116323">
    <w:abstractNumId w:val="10"/>
  </w:num>
  <w:num w:numId="19" w16cid:durableId="28729247">
    <w:abstractNumId w:val="8"/>
  </w:num>
  <w:num w:numId="20" w16cid:durableId="273365912">
    <w:abstractNumId w:val="11"/>
  </w:num>
  <w:num w:numId="21" w16cid:durableId="1499341798">
    <w:abstractNumId w:val="0"/>
  </w:num>
  <w:num w:numId="22" w16cid:durableId="1470130300">
    <w:abstractNumId w:val="4"/>
  </w:num>
  <w:num w:numId="23" w16cid:durableId="588926842">
    <w:abstractNumId w:val="9"/>
  </w:num>
  <w:num w:numId="24" w16cid:durableId="6106664">
    <w:abstractNumId w:val="0"/>
  </w:num>
  <w:num w:numId="25" w16cid:durableId="1076711412">
    <w:abstractNumId w:val="0"/>
  </w:num>
  <w:num w:numId="26" w16cid:durableId="2085106565">
    <w:abstractNumId w:val="0"/>
  </w:num>
  <w:num w:numId="27" w16cid:durableId="402534124">
    <w:abstractNumId w:val="12"/>
  </w:num>
  <w:num w:numId="28" w16cid:durableId="946422833">
    <w:abstractNumId w:val="7"/>
  </w:num>
  <w:num w:numId="29" w16cid:durableId="918827899">
    <w:abstractNumId w:val="2"/>
  </w:num>
  <w:num w:numId="30" w16cid:durableId="1672105039">
    <w:abstractNumId w:val="3"/>
  </w:num>
  <w:num w:numId="31" w16cid:durableId="654576422">
    <w:abstractNumId w:val="5"/>
  </w:num>
  <w:num w:numId="32" w16cid:durableId="636909716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589F"/>
    <w:rsid w:val="00002288"/>
    <w:rsid w:val="000758F1"/>
    <w:rsid w:val="000A274D"/>
    <w:rsid w:val="000A399A"/>
    <w:rsid w:val="000B46D8"/>
    <w:rsid w:val="000E6543"/>
    <w:rsid w:val="00173A14"/>
    <w:rsid w:val="00174438"/>
    <w:rsid w:val="00177A29"/>
    <w:rsid w:val="001835E0"/>
    <w:rsid w:val="001A28AA"/>
    <w:rsid w:val="001B0DCD"/>
    <w:rsid w:val="001C2039"/>
    <w:rsid w:val="001C49DB"/>
    <w:rsid w:val="00205007"/>
    <w:rsid w:val="00220940"/>
    <w:rsid w:val="00232499"/>
    <w:rsid w:val="00263524"/>
    <w:rsid w:val="002B5524"/>
    <w:rsid w:val="002C5F98"/>
    <w:rsid w:val="002C6EBA"/>
    <w:rsid w:val="002E152D"/>
    <w:rsid w:val="002E5365"/>
    <w:rsid w:val="003030A9"/>
    <w:rsid w:val="00314396"/>
    <w:rsid w:val="00316245"/>
    <w:rsid w:val="003257E3"/>
    <w:rsid w:val="003259C6"/>
    <w:rsid w:val="00367491"/>
    <w:rsid w:val="00391D8B"/>
    <w:rsid w:val="003B3222"/>
    <w:rsid w:val="003C19FE"/>
    <w:rsid w:val="003C3F8E"/>
    <w:rsid w:val="003C7A77"/>
    <w:rsid w:val="003E4008"/>
    <w:rsid w:val="003E6499"/>
    <w:rsid w:val="0041618B"/>
    <w:rsid w:val="00424DED"/>
    <w:rsid w:val="00427C43"/>
    <w:rsid w:val="00451B22"/>
    <w:rsid w:val="0045589F"/>
    <w:rsid w:val="00457350"/>
    <w:rsid w:val="00482A4F"/>
    <w:rsid w:val="004B70B6"/>
    <w:rsid w:val="004F3336"/>
    <w:rsid w:val="00527398"/>
    <w:rsid w:val="00532480"/>
    <w:rsid w:val="00536FEE"/>
    <w:rsid w:val="00554C38"/>
    <w:rsid w:val="00595037"/>
    <w:rsid w:val="005D053F"/>
    <w:rsid w:val="006252E3"/>
    <w:rsid w:val="00632123"/>
    <w:rsid w:val="00651A36"/>
    <w:rsid w:val="00656F3A"/>
    <w:rsid w:val="00660D0E"/>
    <w:rsid w:val="00663416"/>
    <w:rsid w:val="00664B71"/>
    <w:rsid w:val="00684697"/>
    <w:rsid w:val="00695307"/>
    <w:rsid w:val="006B7047"/>
    <w:rsid w:val="006B77D2"/>
    <w:rsid w:val="006C583D"/>
    <w:rsid w:val="006D3936"/>
    <w:rsid w:val="007304F0"/>
    <w:rsid w:val="00781D78"/>
    <w:rsid w:val="007D4F2B"/>
    <w:rsid w:val="008104C5"/>
    <w:rsid w:val="0083415A"/>
    <w:rsid w:val="008402D9"/>
    <w:rsid w:val="0084568B"/>
    <w:rsid w:val="00847FFD"/>
    <w:rsid w:val="0086631D"/>
    <w:rsid w:val="00897847"/>
    <w:rsid w:val="008A4149"/>
    <w:rsid w:val="008E6A4B"/>
    <w:rsid w:val="008F22B0"/>
    <w:rsid w:val="009175F9"/>
    <w:rsid w:val="00960029"/>
    <w:rsid w:val="009761CF"/>
    <w:rsid w:val="00977089"/>
    <w:rsid w:val="009903F7"/>
    <w:rsid w:val="009B0D92"/>
    <w:rsid w:val="009B5DFA"/>
    <w:rsid w:val="009D0F01"/>
    <w:rsid w:val="009E4683"/>
    <w:rsid w:val="00A03098"/>
    <w:rsid w:val="00A31F5F"/>
    <w:rsid w:val="00A3732E"/>
    <w:rsid w:val="00A53085"/>
    <w:rsid w:val="00A86DE4"/>
    <w:rsid w:val="00AD6A05"/>
    <w:rsid w:val="00B04208"/>
    <w:rsid w:val="00B578D0"/>
    <w:rsid w:val="00B75600"/>
    <w:rsid w:val="00B77654"/>
    <w:rsid w:val="00BA1AD2"/>
    <w:rsid w:val="00BA787E"/>
    <w:rsid w:val="00BB7F11"/>
    <w:rsid w:val="00BC6441"/>
    <w:rsid w:val="00BD0C39"/>
    <w:rsid w:val="00BE0145"/>
    <w:rsid w:val="00BE1DBE"/>
    <w:rsid w:val="00C51154"/>
    <w:rsid w:val="00C82ECD"/>
    <w:rsid w:val="00CC39EC"/>
    <w:rsid w:val="00CE3D11"/>
    <w:rsid w:val="00D45933"/>
    <w:rsid w:val="00D47047"/>
    <w:rsid w:val="00D75033"/>
    <w:rsid w:val="00D835AA"/>
    <w:rsid w:val="00D93CF8"/>
    <w:rsid w:val="00DA034E"/>
    <w:rsid w:val="00DB2406"/>
    <w:rsid w:val="00DD0355"/>
    <w:rsid w:val="00DF0976"/>
    <w:rsid w:val="00E14CF4"/>
    <w:rsid w:val="00E34E09"/>
    <w:rsid w:val="00E50398"/>
    <w:rsid w:val="00E83A32"/>
    <w:rsid w:val="00E97741"/>
    <w:rsid w:val="00EA7E49"/>
    <w:rsid w:val="00EB1492"/>
    <w:rsid w:val="00EB2483"/>
    <w:rsid w:val="00EC0F60"/>
    <w:rsid w:val="00ED098C"/>
    <w:rsid w:val="00F12F0D"/>
    <w:rsid w:val="00F52535"/>
    <w:rsid w:val="00F80C9F"/>
    <w:rsid w:val="00F95B0C"/>
    <w:rsid w:val="00FD0FAE"/>
    <w:rsid w:val="00FD101E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96C7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E2507"/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-_BOMW,Opsomblokjes en substreepjes"/>
    <w:basedOn w:val="Standaard"/>
    <w:link w:val="LijstalineaChar"/>
    <w:uiPriority w:val="34"/>
    <w:qFormat/>
    <w:rsid w:val="00FD0FAE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220940"/>
  </w:style>
  <w:style w:type="paragraph" w:styleId="Voettekst">
    <w:name w:val="footer"/>
    <w:basedOn w:val="Standaard"/>
    <w:link w:val="VoettekstChar"/>
    <w:uiPriority w:val="99"/>
    <w:rsid w:val="0022094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220940"/>
  </w:style>
  <w:style w:type="paragraph" w:styleId="Ballontekst">
    <w:name w:val="Balloon Text"/>
    <w:basedOn w:val="Standaard"/>
    <w:link w:val="BallontekstChar"/>
    <w:rsid w:val="002209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220940"/>
    <w:rPr>
      <w:rFonts w:ascii="Tahoma" w:hAnsi="Tahoma" w:cs="Tahoma"/>
      <w:sz w:val="16"/>
      <w:szCs w:val="16"/>
    </w:rPr>
  </w:style>
  <w:style w:type="character" w:customStyle="1" w:styleId="LijstalineaChar">
    <w:name w:val="Lijstalinea Char"/>
    <w:aliases w:val="-_BOMW Char,Opsomblokjes en substreepjes Char"/>
    <w:basedOn w:val="Standaardalinea-lettertype"/>
    <w:link w:val="Lijstalinea"/>
    <w:uiPriority w:val="34"/>
    <w:rsid w:val="00D47047"/>
  </w:style>
  <w:style w:type="character" w:styleId="Verwijzingopmerking">
    <w:name w:val="annotation reference"/>
    <w:basedOn w:val="Standaardalinea-lettertype"/>
    <w:rsid w:val="0041618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1618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1618B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41618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41618B"/>
    <w:rPr>
      <w:b/>
      <w:bCs/>
      <w:sz w:val="20"/>
      <w:szCs w:val="20"/>
    </w:rPr>
  </w:style>
  <w:style w:type="paragraph" w:styleId="Voetnoottekst">
    <w:name w:val="footnote text"/>
    <w:basedOn w:val="Standaard"/>
    <w:link w:val="VoetnoottekstChar"/>
    <w:semiHidden/>
    <w:unhideWhenUsed/>
    <w:rsid w:val="00002288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002288"/>
    <w:rPr>
      <w:sz w:val="20"/>
      <w:szCs w:val="20"/>
    </w:rPr>
  </w:style>
  <w:style w:type="character" w:styleId="Voetnootmarkering">
    <w:name w:val="footnote reference"/>
    <w:basedOn w:val="Standaardalinea-lettertype"/>
    <w:semiHidden/>
    <w:unhideWhenUsed/>
    <w:rsid w:val="00002288"/>
    <w:rPr>
      <w:vertAlign w:val="superscript"/>
    </w:rPr>
  </w:style>
  <w:style w:type="character" w:styleId="Tekstvantijdelijkeaanduiding">
    <w:name w:val="Placeholder Text"/>
    <w:basedOn w:val="Standaardalinea-lettertype"/>
    <w:uiPriority w:val="99"/>
    <w:semiHidden/>
    <w:rsid w:val="00BA787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76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2110EC5-F4AA-4634-B7C6-FB3D7A484A18}"/>
      </w:docPartPr>
      <w:docPartBody>
        <w:p w:rsidR="00047541" w:rsidRDefault="00100233" w:rsidP="00100233">
          <w:pPr>
            <w:pStyle w:val="DefaultPlaceholder-18540134391"/>
          </w:pPr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72740B2F96284CBA92FFB4DE64C30E5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022E0F8-1B43-447B-B7AA-938284989175}"/>
      </w:docPartPr>
      <w:docPartBody>
        <w:p w:rsidR="00100233" w:rsidRDefault="00100233" w:rsidP="00100233">
          <w:pPr>
            <w:pStyle w:val="72740B2F96284CBA92FFB4DE64C30E52"/>
          </w:pPr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738BAF2019604AAE92D624EE195A58C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8EA8AAEB-A780-41D8-BEC3-6B7787B0BA98}"/>
      </w:docPartPr>
      <w:docPartBody>
        <w:p w:rsidR="00100233" w:rsidRDefault="00100233" w:rsidP="00100233">
          <w:pPr>
            <w:pStyle w:val="738BAF2019604AAE92D624EE195A58CF"/>
          </w:pPr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06DC153300A4452E9D0933264B1492C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D6553BC-0578-407A-AB7F-394ABFC4EB3E}"/>
      </w:docPartPr>
      <w:docPartBody>
        <w:p w:rsidR="00100233" w:rsidRDefault="00100233" w:rsidP="00100233">
          <w:pPr>
            <w:pStyle w:val="06DC153300A4452E9D0933264B1492C0"/>
          </w:pPr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A3B20CA5B0564DD895D5A756C5677C28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E40D347D-1E37-4A58-A4E8-24D34E058B75}"/>
      </w:docPartPr>
      <w:docPartBody>
        <w:p w:rsidR="00100233" w:rsidRDefault="00100233" w:rsidP="00100233">
          <w:pPr>
            <w:pStyle w:val="A3B20CA5B0564DD895D5A756C5677C28"/>
          </w:pPr>
          <w:r w:rsidRPr="00474C5F">
            <w:rPr>
              <w:rStyle w:val="Tekstvantijdelijkeaanduiding"/>
            </w:rPr>
            <w:t>Kies een item.</w:t>
          </w:r>
        </w:p>
      </w:docPartBody>
    </w:docPart>
    <w:docPart>
      <w:docPartPr>
        <w:name w:val="494A5595D61F4CB4B13C494913849B72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1D6FB1C7-6842-4D48-90DB-C76336C1B189}"/>
      </w:docPartPr>
      <w:docPartBody>
        <w:p w:rsidR="00100233" w:rsidRDefault="00100233" w:rsidP="00100233">
          <w:pPr>
            <w:pStyle w:val="494A5595D61F4CB4B13C494913849B72"/>
          </w:pPr>
          <w:r w:rsidRPr="00474C5F">
            <w:rPr>
              <w:rStyle w:val="Tekstvantijdelijkeaanduiding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439A8"/>
    <w:multiLevelType w:val="multilevel"/>
    <w:tmpl w:val="5380E6A0"/>
    <w:lvl w:ilvl="0">
      <w:start w:val="1"/>
      <w:numFmt w:val="decimal"/>
      <w:pStyle w:val="DefaultPlaceholder-1854013439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290482159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72AA"/>
    <w:rsid w:val="00047541"/>
    <w:rsid w:val="00100233"/>
    <w:rsid w:val="00371E8A"/>
    <w:rsid w:val="004A72AA"/>
    <w:rsid w:val="008C4B50"/>
    <w:rsid w:val="00D45933"/>
    <w:rsid w:val="00D675A2"/>
    <w:rsid w:val="00EB0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00233"/>
    <w:rPr>
      <w:color w:val="808080"/>
    </w:rPr>
  </w:style>
  <w:style w:type="paragraph" w:customStyle="1" w:styleId="DefaultPlaceholder-1854013439">
    <w:name w:val="DefaultPlaceholder_-1854013439"/>
    <w:rsid w:val="00D675A2"/>
    <w:pPr>
      <w:numPr>
        <w:numId w:val="1"/>
      </w:numPr>
      <w:tabs>
        <w:tab w:val="num" w:pos="227"/>
      </w:tabs>
      <w:spacing w:after="0" w:line="280" w:lineRule="atLeast"/>
      <w:ind w:left="227" w:hanging="227"/>
    </w:pPr>
    <w:rPr>
      <w:rFonts w:ascii="Corbel" w:eastAsia="Times New Roman" w:hAnsi="Corbel" w:cs="Times New Roman"/>
      <w:sz w:val="21"/>
      <w:szCs w:val="21"/>
    </w:rPr>
  </w:style>
  <w:style w:type="paragraph" w:customStyle="1" w:styleId="8E801E6B40864BBABC8D8D120C00489C1">
    <w:name w:val="8E801E6B40864BBABC8D8D120C00489C1"/>
    <w:rsid w:val="00D675A2"/>
    <w:pPr>
      <w:tabs>
        <w:tab w:val="num" w:pos="227"/>
        <w:tab w:val="num" w:pos="720"/>
      </w:tabs>
      <w:spacing w:after="0" w:line="280" w:lineRule="atLeast"/>
      <w:ind w:left="227" w:hanging="227"/>
    </w:pPr>
    <w:rPr>
      <w:rFonts w:ascii="Corbel" w:eastAsia="Times New Roman" w:hAnsi="Corbel" w:cs="Times New Roman"/>
      <w:sz w:val="21"/>
      <w:szCs w:val="21"/>
    </w:rPr>
  </w:style>
  <w:style w:type="paragraph" w:customStyle="1" w:styleId="FF42B69EFE0342489EC707477F310D2F1">
    <w:name w:val="FF42B69EFE0342489EC707477F310D2F1"/>
    <w:rsid w:val="00D675A2"/>
    <w:pPr>
      <w:tabs>
        <w:tab w:val="num" w:pos="227"/>
        <w:tab w:val="num" w:pos="720"/>
      </w:tabs>
      <w:spacing w:after="0" w:line="280" w:lineRule="atLeast"/>
      <w:ind w:left="227" w:hanging="227"/>
    </w:pPr>
    <w:rPr>
      <w:rFonts w:ascii="Corbel" w:eastAsia="Times New Roman" w:hAnsi="Corbel" w:cs="Times New Roman"/>
      <w:sz w:val="21"/>
      <w:szCs w:val="21"/>
    </w:rPr>
  </w:style>
  <w:style w:type="paragraph" w:customStyle="1" w:styleId="DefaultPlaceholder-18540134391">
    <w:name w:val="DefaultPlaceholder_-18540134391"/>
    <w:rsid w:val="00100233"/>
    <w:pPr>
      <w:numPr>
        <w:numId w:val="26"/>
      </w:numPr>
      <w:tabs>
        <w:tab w:val="clear" w:pos="360"/>
        <w:tab w:val="num" w:pos="227"/>
      </w:tabs>
      <w:spacing w:after="0" w:line="280" w:lineRule="atLeast"/>
      <w:ind w:left="227" w:hanging="227"/>
    </w:pPr>
    <w:rPr>
      <w:rFonts w:ascii="Corbel" w:eastAsia="Times New Roman" w:hAnsi="Corbel" w:cs="Times New Roman"/>
      <w:sz w:val="21"/>
      <w:szCs w:val="21"/>
    </w:rPr>
  </w:style>
  <w:style w:type="paragraph" w:customStyle="1" w:styleId="8E801E6B40864BBABC8D8D120C00489C">
    <w:name w:val="8E801E6B40864BBABC8D8D120C00489C"/>
    <w:rsid w:val="00100233"/>
    <w:pPr>
      <w:numPr>
        <w:numId w:val="26"/>
      </w:numPr>
      <w:tabs>
        <w:tab w:val="clear" w:pos="360"/>
        <w:tab w:val="num" w:pos="227"/>
      </w:tabs>
      <w:spacing w:after="0" w:line="280" w:lineRule="atLeast"/>
      <w:ind w:left="227" w:hanging="227"/>
    </w:pPr>
    <w:rPr>
      <w:rFonts w:ascii="Corbel" w:eastAsia="Times New Roman" w:hAnsi="Corbel" w:cs="Times New Roman"/>
      <w:sz w:val="21"/>
      <w:szCs w:val="21"/>
    </w:rPr>
  </w:style>
  <w:style w:type="paragraph" w:customStyle="1" w:styleId="FF42B69EFE0342489EC707477F310D2F">
    <w:name w:val="FF42B69EFE0342489EC707477F310D2F"/>
    <w:rsid w:val="00100233"/>
    <w:pPr>
      <w:numPr>
        <w:numId w:val="26"/>
      </w:numPr>
      <w:tabs>
        <w:tab w:val="clear" w:pos="360"/>
        <w:tab w:val="num" w:pos="227"/>
      </w:tabs>
      <w:spacing w:after="0" w:line="280" w:lineRule="atLeast"/>
      <w:ind w:left="227" w:hanging="227"/>
    </w:pPr>
    <w:rPr>
      <w:rFonts w:ascii="Corbel" w:eastAsia="Times New Roman" w:hAnsi="Corbel" w:cs="Times New Roman"/>
      <w:sz w:val="21"/>
      <w:szCs w:val="21"/>
    </w:rPr>
  </w:style>
  <w:style w:type="paragraph" w:customStyle="1" w:styleId="72740B2F96284CBA92FFB4DE64C30E52">
    <w:name w:val="72740B2F96284CBA92FFB4DE64C30E52"/>
    <w:rsid w:val="001002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38BAF2019604AAE92D624EE195A58CF">
    <w:name w:val="738BAF2019604AAE92D624EE195A58CF"/>
    <w:rsid w:val="001002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536ECC2A314E07A5B6BD6B6285A65E">
    <w:name w:val="71536ECC2A314E07A5B6BD6B6285A65E"/>
    <w:rsid w:val="001002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6DC153300A4452E9D0933264B1492C0">
    <w:name w:val="06DC153300A4452E9D0933264B1492C0"/>
    <w:rsid w:val="001002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B20CA5B0564DD895D5A756C5677C28">
    <w:name w:val="A3B20CA5B0564DD895D5A756C5677C28"/>
    <w:rsid w:val="0010023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94A5595D61F4CB4B13C494913849B72">
    <w:name w:val="494A5595D61F4CB4B13C494913849B72"/>
    <w:rsid w:val="00100233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FF355B207714EA1CF1C395C4AFF41" ma:contentTypeVersion="2" ma:contentTypeDescription="Een nieuw document maken." ma:contentTypeScope="" ma:versionID="4a9bf15af94178f8575b2a1344ca8ce8">
  <xsd:schema xmlns:xsd="http://www.w3.org/2001/XMLSchema" xmlns:xs="http://www.w3.org/2001/XMLSchema" xmlns:p="http://schemas.microsoft.com/office/2006/metadata/properties" xmlns:ns2="9898709b-493b-4973-a5b0-cf00d38f9acb" targetNamespace="http://schemas.microsoft.com/office/2006/metadata/properties" ma:root="true" ma:fieldsID="bc541bd87220b49b112ba6ec64b0ff02" ns2:_="">
    <xsd:import namespace="9898709b-493b-4973-a5b0-cf00d38f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98709b-493b-4973-a5b0-cf00d38f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9880FD-AB91-4761-B40A-CD1B3E1F7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793795-3F5E-43A7-885C-D6279EBC87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A90399-9537-4EBD-A5DB-2E5BCC7014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055FDD2-0427-410F-8D58-F7D090826C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98709b-493b-4973-a5b0-cf00d38f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2025-08-26T13:57:00Z</dcterms:created>
  <dcterms:modified xsi:type="dcterms:W3CDTF">2025-08-26T14:03:00Z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1536">
    <vt:lpwstr>60</vt:lpwstr>
  </property>
  <property fmtid="{D5CDD505-2E9C-101B-9397-08002B2CF9AE}" pid="3" name="ContentTypeId">
    <vt:lpwstr>0x010100C1AFF355B207714EA1CF1C395C4AFF41</vt:lpwstr>
  </property>
  <property fmtid="{D5CDD505-2E9C-101B-9397-08002B2CF9AE}" pid="4" name="AuthorIds_UIVersion_1024">
    <vt:lpwstr>22</vt:lpwstr>
  </property>
</Properties>
</file>